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音が再び校舎に響く</w:t>
        <w:br/>
        <w:t>上院内分校のエコー</w:t>
        <w:br/>
        <w:t>お弁当お品書き</w:t>
      </w:r>
    </w:p>
    <w:p>
      <w:r>
        <w:t>かつて子どもたちの笑い声や歌声が響いていた上院内分校。</w:t>
        <w:br/>
        <w:t>この日、懐かしい校舎に再び集うのは、地域の声、人のぬくもり、そして新たな「音」。</w:t>
        <w:br/>
        <w:t>地域の皆さまへの感謝を込めて、心を込めてお作りしたお弁当をご用意しました。</w:t>
        <w:br/>
        <w:t>どうぞ、ごゆっくりお召し上がりください。</w:t>
      </w:r>
    </w:p>
    <w:p>
      <w:pPr>
        <w:pStyle w:val="Heading1"/>
      </w:pPr>
      <w:r>
        <w:t>本日のお品書き</w:t>
      </w:r>
    </w:p>
    <w:p>
      <w:r>
        <w:t>🍙 おにぎり　ふっくら炊き上げたご飯を一つひとつ丁寧に握りました。</w:t>
      </w:r>
    </w:p>
    <w:p>
      <w:r>
        <w:t>🍗 から揚げ　外はカリッと、中はジューシーな人気の一品です。</w:t>
      </w:r>
    </w:p>
    <w:p>
      <w:r>
        <w:t>🥢 ひじきの酢の物　さっぱりとした味わいのどこか懐かしい副菜です。</w:t>
      </w:r>
    </w:p>
    <w:p>
      <w:r>
        <w:t>🥚 卵焼き　やさしい甘みのあるふんわり卵焼きです。</w:t>
      </w:r>
    </w:p>
    <w:p>
      <w:r>
        <w:t>🥬 季節の野菜　旬の彩りを添えました。</w:t>
      </w:r>
    </w:p>
    <w:p>
      <w:r>
        <w:t>🥒 漬物　箸休めとしてお楽しみください。</w:t>
      </w:r>
    </w:p>
    <w:p>
      <w:r>
        <w:t>🍮 あずき寒天　ほどよい甘さの和風デザートです。</w:t>
      </w:r>
    </w:p>
    <w:p>
      <w:r>
        <w:br/>
        <w:t>製造者</w:t>
        <w:br/>
        <w:t>院内まちづくり協議会</w:t>
        <w:br/>
        <w:t>ゆずの会 院内地区</w:t>
      </w:r>
    </w:p>
    <w:p>
      <w:r>
        <w:t>※ 本日中にお召し上がりください。</w:t>
      </w:r>
    </w:p>
    <w:p>
      <w:pPr>
        <w:jc w:val="center"/>
      </w:pPr>
      <w:r>
        <w:rPr>
          <w:i/>
        </w:rPr>
        <w:t>「これまでの音、今の音、これからの音。」</w:t>
        <w:br/>
        <w:t>懐かしい校舎で過ごすひとときが、皆さまの心に残る時間となりますように。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